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WC/ 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8385487" name="019e4ee9-48b5-7259-a253-b1dd4c0e62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4832979" name="019e4ee9-48b5-7259-a253-b1dd4c0e624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089771411" name="019e4eea-742c-73a1-967a-d18ec3523e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586191" name="019e4eea-742c-73a1-967a-d18ec3523ee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37004721" name="019e4eeb-c515-70d5-86e8-6a4d6c494a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4936955" name="019e4eeb-c515-70d5-86e8-6a4d6c494a3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07837036" name="019e4eee-a722-7849-a1bc-3590e837ca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244059" name="019e4eee-a722-7849-a1bc-3590e837ca3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08949224" name="019e4eec-cd83-7756-ba59-ec4f944c1b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2665251" name="019e4eec-cd83-7756-ba59-ec4f944c1b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Wohnzimmer/ 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27695038" name="019e4eef-8b62-7cbf-86de-948e2b5cc5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9247217" name="019e4eef-8b62-7cbf-86de-948e2b5cc50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85313189" name="019e4eed-949c-7dfd-a65b-540de77592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1751360" name="019e4eed-949c-7dfd-a65b-540de775922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Ganzes OG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66381571" name="019e4ef0-b592-72c6-8b46-227e036322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3243684" name="019e4ef0-b592-72c6-8b46-227e036322e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Gelblichen Teppichkleber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Beunde 2, 3116 Kirchdorf</w:t>
          </w:r>
        </w:p>
        <w:p>
          <w:pPr>
            <w:spacing w:before="0" w:after="0"/>
          </w:pPr>
          <w:r>
            <w:t>DN 919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